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MELLAT Medical Complex</w:t>
      </w:r>
    </w:p>
    <w:p>
      <w:r>
        <w:t>Leave form (ورقه رخصت)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Name (نام کارمند):</w:t>
            </w:r>
          </w:p>
        </w:tc>
        <w:tc>
          <w:tcPr>
            <w:tcW w:type="dxa" w:w="2160"/>
          </w:tcPr>
          <w:p>
            <w:r>
              <w:t>ضیاء الدین شمس</w:t>
            </w:r>
          </w:p>
        </w:tc>
        <w:tc>
          <w:tcPr>
            <w:tcW w:type="dxa" w:w="2160"/>
          </w:tcPr>
          <w:p>
            <w:r>
              <w:t>ID/No (نمبر هویت):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F/Name (نام پدر):</w:t>
            </w:r>
          </w:p>
        </w:tc>
        <w:tc>
          <w:tcPr>
            <w:tcW w:type="dxa" w:w="2160"/>
          </w:tcPr>
          <w:p>
            <w:r>
              <w:t>جمع الدین</w:t>
            </w:r>
          </w:p>
        </w:tc>
        <w:tc>
          <w:tcPr>
            <w:tcW w:type="dxa" w:w="2160"/>
          </w:tcPr>
          <w:p>
            <w:r>
              <w:t>Department (شعبه):</w:t>
            </w:r>
          </w:p>
        </w:tc>
        <w:tc>
          <w:tcPr>
            <w:tcW w:type="dxa" w:w="2160"/>
          </w:tcPr>
          <w:p>
            <w:r>
              <w:t>تخنیک لابراتوار طبی</w:t>
            </w:r>
          </w:p>
        </w:tc>
      </w:tr>
      <w:tr>
        <w:tc>
          <w:tcPr>
            <w:tcW w:type="dxa" w:w="2160"/>
          </w:tcPr>
          <w:p>
            <w:r>
              <w:t>Position (وظیفه):</w:t>
            </w:r>
          </w:p>
        </w:tc>
        <w:tc>
          <w:tcPr>
            <w:tcW w:type="dxa" w:w="2160"/>
          </w:tcPr>
          <w:p>
            <w:r>
              <w:t>مرکزی تخنیک لابراتوار طبی</w:t>
            </w:r>
          </w:p>
        </w:tc>
        <w:tc>
          <w:tcPr>
            <w:tcW w:type="dxa" w:w="2160"/>
          </w:tcPr>
          <w:p>
            <w:r>
              <w:t>Signature (امضا کارمند):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>
      <w:r>
        <w:br/>
        <w:t>Kind of Leave (نوع رخصت):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Hourly Leave (رخصتی ساعتی)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Sick Leave (رخصتی مریضی)</w:t>
            </w:r>
          </w:p>
        </w:tc>
        <w:tc>
          <w:tcPr>
            <w:tcW w:type="dxa" w:w="4320"/>
          </w:tcPr>
          <w:p>
            <w:r>
              <w:t>✔</w:t>
            </w:r>
          </w:p>
        </w:tc>
      </w:tr>
      <w:tr>
        <w:tc>
          <w:tcPr>
            <w:tcW w:type="dxa" w:w="4320"/>
          </w:tcPr>
          <w:p>
            <w:r>
              <w:t>Monthly Leave (رخصتی ماهانه)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Pilgrimage Leave (رخصتی حج)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Marriage Leave (رخصتی عروسی)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Unpaid Leave (رخصتی بدون معاش)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Part time Leave (رخصتی نصف روز)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/>
        </w:tc>
        <w:tc>
          <w:tcPr>
            <w:tcW w:type="dxa" w:w="4320"/>
          </w:tcPr>
          <w:p/>
        </w:tc>
      </w:tr>
    </w:tbl>
    <w:p>
      <w:r>
        <w:br/>
        <w:t>Duration of Leave (مدت رخصت):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From (از):</w:t>
            </w:r>
          </w:p>
        </w:tc>
        <w:tc>
          <w:tcPr>
            <w:tcW w:type="dxa" w:w="1440"/>
          </w:tcPr>
          <w:p>
            <w:r>
              <w:t>2025/10/13</w:t>
            </w:r>
          </w:p>
        </w:tc>
        <w:tc>
          <w:tcPr>
            <w:tcW w:type="dxa" w:w="1440"/>
          </w:tcPr>
          <w:p>
            <w:r>
              <w:t>Up to (تا به):</w:t>
            </w:r>
          </w:p>
        </w:tc>
        <w:tc>
          <w:tcPr>
            <w:tcW w:type="dxa" w:w="1440"/>
          </w:tcPr>
          <w:p>
            <w:r>
              <w:t>2025/10/--</w:t>
            </w:r>
          </w:p>
        </w:tc>
        <w:tc>
          <w:tcPr>
            <w:tcW w:type="dxa" w:w="1440"/>
          </w:tcPr>
          <w:p>
            <w:r>
              <w:t>Duration of leave (تعداد روز):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</w:tr>
    </w:tbl>
    <w:p>
      <w:r>
        <w:br/>
        <w:t>Reason of taking leave (دلیل گرفتن رخصت):</w:t>
      </w:r>
    </w:p>
    <w:p>
      <w:r>
        <w:t>تداوی در خارج از کشور</w:t>
      </w:r>
    </w:p>
    <w:p>
      <w:r>
        <w:br/>
        <w:t>Signatures (امضا):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Replacement person:</w:t>
              <w:br/>
              <w:t>Name:</w:t>
              <w:br/>
              <w:t>Signature:</w:t>
            </w:r>
          </w:p>
        </w:tc>
        <w:tc>
          <w:tcPr>
            <w:tcW w:type="dxa" w:w="2880"/>
          </w:tcPr>
          <w:p>
            <w:r>
              <w:t>Ward director:</w:t>
              <w:br/>
              <w:t>Name:</w:t>
              <w:br/>
              <w:t>Signature:</w:t>
            </w:r>
          </w:p>
        </w:tc>
        <w:tc>
          <w:tcPr>
            <w:tcW w:type="dxa" w:w="2880"/>
          </w:tcPr>
          <w:p>
            <w:r>
              <w:t>Medical Director Approval:</w:t>
              <w:br/>
              <w:t>تایید سرطبیب/مدیریت مسلکی</w:t>
            </w:r>
          </w:p>
        </w:tc>
      </w:tr>
      <w:tr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>
              <w:t>HR Approval:</w:t>
            </w:r>
          </w:p>
        </w:tc>
      </w:tr>
      <w:tr>
        <w:tc>
          <w:tcPr>
            <w:tcW w:type="dxa" w:w="2880"/>
          </w:tcPr>
          <w:p/>
        </w:tc>
        <w:tc>
          <w:tcPr>
            <w:tcW w:type="dxa" w:w="2880"/>
          </w:tcPr>
          <w:p/>
        </w:tc>
        <w:tc>
          <w:tcPr>
            <w:tcW w:type="dxa" w:w="2880"/>
          </w:tcPr>
          <w:p/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